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Brandschutz Beleuchtung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3210088" name="2359db80-9798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1268912" name="2359db80-9798-11f0-82c8-41893ca23260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5771824" name="28287a90-9798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8037353" name="28287a90-9798-11f0-82c8-41893ca23260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Gästezimmer neu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Decke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/ Decke / 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2302600" name="f8a46b70-979d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21277" name="f8a46b70-979d-11f0-82c8-41893ca23260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799410" name="fb93c330-979d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4728040" name="fb93c330-979d-11f0-82c8-41893ca23260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4134330" name="415e06f0-97a3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5901751" name="415e06f0-97a3-11f0-82c8-41893ca2326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0838234" name="46aad6b0-97a3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2681163" name="46aad6b0-97a3-11f0-82c8-41893ca2326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/Decke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/ 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5730221" name="586c2b00-97a4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3252443" name="586c2b00-97a4-11f0-82c8-41893ca2326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7638353" name="74c91010-97a4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4494838" name="74c91010-97a4-11f0-82c8-41893ca2326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Ganzes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5436778" name="16ce75c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7561584" name="16ce75c0-97a6-11f0-82c8-41893ca2326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0615774" name="1ca55d1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2200119" name="1ca55d10-97a6-11f0-82c8-41893ca2326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VM-38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7316330" name="30530d8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0395861" name="30530d80-97a6-11f0-82c8-41893ca2326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5835403" name="33c9bdb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1881863" name="33c9bdb0-97a6-11f0-82c8-41893ca2326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Kachelofen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Kachelofen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9197377" name="6490be0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9328234" name="6490be00-97a9-11f0-82c8-41893ca2326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6607464" name="67e78a2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2789344" name="67e78a20-97a9-11f0-82c8-41893ca2326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DG- OG </w:t>
            </w:r>
          </w:p>
          <w:p>
            <w:pPr>
              <w:spacing w:before="0" w:after="0"/>
            </w:pPr>
            <w:r>
              <w:t>Wand / Decke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VM-46</w:t>
            </w:r>
          </w:p>
          <w:p>
            <w:pPr>
              <w:spacing w:before="0" w:after="0"/>
            </w:pPr>
            <w:r>
              <w:t>Putze / Kleber </w:t>
            </w:r>
          </w:p>
          <w:p>
            <w:pPr>
              <w:spacing w:before="0" w:after="0"/>
            </w:pPr>
            <w:r>
              <w:t>Wand / Decke / 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693625" name="a038594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3092472" name="a0385940-97a9-11f0-82c8-41893ca2326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8098473" name="a7f58cc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8926005" name="a7f58cc0-97a9-11f0-82c8-41893ca2326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Luzernerstrasse 43,45, 6025 Neudorf</w:t>
          </w:r>
        </w:p>
        <w:p>
          <w:pPr>
            <w:spacing w:before="0" w:after="0"/>
          </w:pPr>
          <w:r>
            <w:t>483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footer.xml" Type="http://schemas.openxmlformats.org/officeDocument/2006/relationships/footer" Id="rId2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